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356254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88155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1640020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505680" name="4e6050b0-2a84-11f0-ba37-499432afdaf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6999851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278813" name="e3d35c10-5e36-11f0-bad7-2d0ade96096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1333716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336176" name="1b5ea6d0-2a7a-11f0-8d25-c305187fca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689542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588910" name="5fb097e0-2a7e-11f0-948f-3dec11648ee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9174678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357274" name="315f6b60-5e35-11f0-8719-2fe30755467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748867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715481" name="3851df60-5e36-11f0-8cf6-b126e068591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7277913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13856" name="b9810ce0-5e37-11f0-853d-013a62ef3ff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3325661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27739" name="36358e80-2a82-11f0-8a5f-999f00235be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Original Restaurant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952215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788244" name="51717dc0-2a83-11f0-91ca-afb1ea901fd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5.OG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0875686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156744" name="c9d1a940-5e2f-11f0-9839-8f447316d5e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5399749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996960" name="7b209330-5e37-11f0-8afa-55f0cb18257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608729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63225" name="f198caa0-5e37-11f0-89c2-dd1e11f7ebe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4296697" name="8450cd30-2a7a-11f0-8fb4-eb2cbeea1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74147" name="8450cd30-2a7a-11f0-8fb4-eb2cbeea1b3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und 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1667531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186961" name="20b4ac10-2a7f-11f0-9194-018699d86d5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7948325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775177" name="e6d48a60-2a7e-11f0-9f03-db8e1cfa230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alter 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0440576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786315" name="4d32bc40-2a7b-11f0-ac45-2db05e3fd5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1OG</w:t>
            </w:r>
          </w:p>
        </w:tc>
        <w:tc>
          <w:p>
            <w:pPr>
              <w:spacing w:before="0" w:after="0" w:line="240" w:lineRule="auto"/>
            </w:pPr>
            <w:r>
              <w:t>Brandabschnitte</w:t>
            </w:r>
          </w:p>
        </w:tc>
        <w:tc>
          <w:p>
            <w:pPr>
              <w:spacing w:before="0" w:after="0" w:line="240" w:lineRule="auto"/>
            </w:pPr>
            <w:r>
              <w:t>Verdacht auf Brandschutzplatte etc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7508673" name="84c40f20-2a7f-11f0-baeb-e51fd8005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473253" name="84c40f20-2a7f-11f0-baeb-e51fd80052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421850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01666" name="60e8c260-2a81-11f0-a615-c78c789d21e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5717895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43438" name="b11b75c0-2a81-11f0-b0f8-77c46d8a7e9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0865645" name="cf61d3f0-2a84-11f0-bda7-2f7bb8683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351036" name="cf61d3f0-2a84-11f0-bda7-2f7bb86833e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Elektroisolationsrohre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6762136" name="fdb83120-2a81-11f0-b01f-15b3a1043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58419" name="fdb83120-2a81-11f0-b01f-15b3a1043ec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Kühlzellendämmung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1503214" name="a72d94b0-2a83-11f0-8912-19277c0986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193972" name="a72d94b0-2a83-11f0-8912-19277c0986b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2004</w:t>
            </w:r>
          </w:p>
        </w:tc>
        <w:tc>
          <w:p>
            <w:pPr>
              <w:spacing w:before="0" w:after="0" w:line="240" w:lineRule="auto"/>
            </w:pPr>
            <w:r>
              <w:t>ganzes Zimmer 2004</w:t>
            </w:r>
          </w:p>
        </w:tc>
        <w:tc>
          <w:p>
            <w:pPr>
              <w:spacing w:before="0" w:after="0" w:line="240" w:lineRule="auto"/>
            </w:pPr>
            <w:r>
              <w:t>umgebaut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5711804" name="10cba090-2a86-11f0-922b-f536d05bf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10875" name="10cba090-2a86-11f0-922b-f536d05bf8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6509513" name="91b141f0-2a87-11f0-923c-d99a0fda4f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59874" name="91b141f0-2a87-11f0-923c-d99a0fda4fe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5247559" name="cbaeba30-2a88-11f0-b698-49c8949d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18493" name="cbaeba30-2a88-11f0-b698-49c8949d677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Traffo</w:t>
            </w:r>
          </w:p>
        </w:tc>
        <w:tc>
          <w:p>
            <w:pPr>
              <w:spacing w:before="0" w:after="0" w:line="240" w:lineRule="auto"/>
            </w:pPr>
            <w:r>
              <w:t>Asbestkissen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9154001" name="b1586010-2a73-11f0-b099-89d5ae66b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352714" name="b1586010-2a73-11f0-b099-89d5ae66b7b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Fliesen unter Fliesen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759767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53753" name="67f02410-571b-11f0-a6ea-398018480cd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1920786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526078" name="16e51540-571f-11f0-b413-598bea90f1e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7084601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52114" name="60b93ac0-571f-11f0-a8b9-ef82b410128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077378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33520" name="c19911f0-5e34-11f0-afa1-75837a259fa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3415851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623881" name="31ae3cc0-5e37-11f0-9c2a-ed528770e3a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5467222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870967" name="ac7448b0-571f-11f0-9be4-a53b1c2143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0244156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656503" name="fc14fe70-5e34-11f0-8ecf-9193491d934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9396914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994301" name="92215120-5e35-11f0-a938-b754105e9b1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396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